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494 Street Dance Choreography Юніори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Ольга Дробиш (Київ) \ Olha LeRoy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Тетяна Фурманова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#800 Аліса Алімова - 1 місце</w:t>
      </w:r>
    </w:p>
    <w:p>
      <w:pPr>
        <w:pStyle w:val="ListNumber"/>
        <w:spacing w:before="0" w:after="0"/>
      </w:pPr>
      <w:r>
        <w:t>#840 Анастасія Палєєва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800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840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